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E1ED0" w14:textId="77777777" w:rsidR="00412C31" w:rsidRDefault="00864D3D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4690DE84" w14:textId="77777777" w:rsidR="00412C31" w:rsidRDefault="00864D3D">
      <w:pPr>
        <w:spacing w:after="0"/>
        <w:jc w:val="center"/>
      </w:pPr>
      <w:r>
        <w:t>Місто: Запоріжжя</w:t>
      </w:r>
    </w:p>
    <w:p w14:paraId="3EB53656" w14:textId="77777777" w:rsidR="00412C31" w:rsidRDefault="00864D3D">
      <w:pPr>
        <w:spacing w:after="240"/>
        <w:jc w:val="center"/>
      </w:pPr>
      <w:r>
        <w:t>31 Січня - 01 Лютого 2026</w:t>
      </w:r>
    </w:p>
    <w:p w14:paraId="48F2468D" w14:textId="77777777" w:rsidR="00412C31" w:rsidRDefault="00864D3D">
      <w:pPr>
        <w:pStyle w:val="Heading1"/>
        <w:jc w:val="center"/>
      </w:pPr>
      <w:r>
        <w:t>329 Modern_Contemporary Дорослі Solo Open</w:t>
      </w:r>
    </w:p>
    <w:p w14:paraId="118969BD" w14:textId="77777777" w:rsidR="00412C31" w:rsidRDefault="00864D3D">
      <w:pPr>
        <w:pStyle w:val="Heading2"/>
      </w:pPr>
      <w:r>
        <w:t>Суддівська колегія</w:t>
      </w:r>
    </w:p>
    <w:p w14:paraId="5FAA3B52" w14:textId="77777777" w:rsidR="00412C31" w:rsidRDefault="00864D3D">
      <w:pPr>
        <w:spacing w:after="0"/>
      </w:pPr>
      <w:r>
        <w:t>A - Тетяна Тизенберг</w:t>
      </w:r>
    </w:p>
    <w:p w14:paraId="20B29374" w14:textId="77777777" w:rsidR="00412C31" w:rsidRDefault="00864D3D">
      <w:pPr>
        <w:spacing w:after="0"/>
      </w:pPr>
      <w:r>
        <w:t>B - Тетяна Фурманова</w:t>
      </w:r>
    </w:p>
    <w:p w14:paraId="7DCF9ABC" w14:textId="77777777" w:rsidR="00412C31" w:rsidRDefault="00864D3D">
      <w:pPr>
        <w:spacing w:after="0"/>
      </w:pPr>
      <w:r>
        <w:t>C - Альона Міщенко</w:t>
      </w:r>
    </w:p>
    <w:p w14:paraId="073252FB" w14:textId="77777777" w:rsidR="00412C31" w:rsidRDefault="00412C31"/>
    <w:p w14:paraId="30A60C33" w14:textId="77777777" w:rsidR="00412C31" w:rsidRDefault="00864D3D">
      <w:pPr>
        <w:pStyle w:val="Heading2"/>
      </w:pPr>
      <w:r>
        <w:t>Результати</w:t>
      </w:r>
    </w:p>
    <w:p w14:paraId="6D2ED006" w14:textId="77777777" w:rsidR="00412C31" w:rsidRDefault="00864D3D">
      <w:pPr>
        <w:pStyle w:val="ListNumber"/>
        <w:spacing w:after="0"/>
      </w:pPr>
      <w:r>
        <w:t>#871 Олександра Катрич - 1 місце</w:t>
      </w:r>
    </w:p>
    <w:p w14:paraId="37EF6BAB" w14:textId="77777777" w:rsidR="00412C31" w:rsidRDefault="00864D3D">
      <w:pPr>
        <w:pStyle w:val="ListNumber"/>
        <w:spacing w:after="0"/>
      </w:pPr>
      <w:r>
        <w:t xml:space="preserve">#899 Дар`я </w:t>
      </w:r>
      <w:proofErr w:type="spellStart"/>
      <w:r>
        <w:t>Тарновська</w:t>
      </w:r>
      <w:proofErr w:type="spellEnd"/>
      <w:r>
        <w:t xml:space="preserve"> - 2 </w:t>
      </w:r>
      <w:proofErr w:type="spellStart"/>
      <w:r>
        <w:t>місце</w:t>
      </w:r>
      <w:proofErr w:type="spellEnd"/>
    </w:p>
    <w:p w14:paraId="03D3C7E1" w14:textId="77777777" w:rsidR="00864D3D" w:rsidRDefault="00864D3D" w:rsidP="00864D3D">
      <w:pPr>
        <w:pStyle w:val="ListNumber"/>
        <w:numPr>
          <w:ilvl w:val="0"/>
          <w:numId w:val="0"/>
        </w:numPr>
        <w:spacing w:after="0"/>
        <w:ind w:left="360" w:hanging="360"/>
      </w:pP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864D3D" w14:paraId="302688BE" w14:textId="77777777" w:rsidTr="002A2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642299C3" w14:textId="77777777" w:rsidR="00864D3D" w:rsidRDefault="00864D3D" w:rsidP="002A2106">
            <w:pPr>
              <w:jc w:val="center"/>
            </w:pPr>
            <w:r>
              <w:t>№</w:t>
            </w:r>
          </w:p>
        </w:tc>
        <w:tc>
          <w:tcPr>
            <w:tcW w:w="1872" w:type="dxa"/>
          </w:tcPr>
          <w:p w14:paraId="1E71C893" w14:textId="77777777" w:rsidR="00864D3D" w:rsidRDefault="00864D3D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872" w:type="dxa"/>
          </w:tcPr>
          <w:p w14:paraId="0E28771D" w14:textId="77777777" w:rsidR="00864D3D" w:rsidRDefault="00864D3D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872" w:type="dxa"/>
          </w:tcPr>
          <w:p w14:paraId="416E407E" w14:textId="77777777" w:rsidR="00864D3D" w:rsidRDefault="00864D3D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872" w:type="dxa"/>
          </w:tcPr>
          <w:p w14:paraId="3DACFB03" w14:textId="77777777" w:rsidR="00864D3D" w:rsidRDefault="00864D3D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864D3D" w14:paraId="65C8DCE6" w14:textId="77777777" w:rsidTr="002A2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5158B504" w14:textId="48576DD6" w:rsidR="00864D3D" w:rsidRDefault="00864D3D" w:rsidP="00864D3D">
            <w:pPr>
              <w:jc w:val="center"/>
            </w:pPr>
            <w:r>
              <w:t>871</w:t>
            </w:r>
          </w:p>
        </w:tc>
        <w:tc>
          <w:tcPr>
            <w:tcW w:w="1872" w:type="dxa"/>
          </w:tcPr>
          <w:p w14:paraId="53254C0B" w14:textId="50DE7504" w:rsidR="00864D3D" w:rsidRDefault="00864D3D" w:rsidP="00864D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58E329EC" w14:textId="742BD203" w:rsidR="00864D3D" w:rsidRDefault="00864D3D" w:rsidP="00864D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1DCC1A1A" w14:textId="281AD606" w:rsidR="00864D3D" w:rsidRDefault="00864D3D" w:rsidP="00864D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3A122958" w14:textId="7065B9F1" w:rsidR="00864D3D" w:rsidRDefault="00864D3D" w:rsidP="00864D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864D3D" w14:paraId="6A373F0A" w14:textId="77777777" w:rsidTr="002A2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5E5AE803" w14:textId="647A422A" w:rsidR="00864D3D" w:rsidRDefault="00864D3D" w:rsidP="00864D3D">
            <w:pPr>
              <w:jc w:val="center"/>
            </w:pPr>
            <w:r>
              <w:t>899</w:t>
            </w:r>
          </w:p>
        </w:tc>
        <w:tc>
          <w:tcPr>
            <w:tcW w:w="1872" w:type="dxa"/>
          </w:tcPr>
          <w:p w14:paraId="6083B539" w14:textId="414935CD" w:rsidR="00864D3D" w:rsidRDefault="00864D3D" w:rsidP="00864D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72" w:type="dxa"/>
          </w:tcPr>
          <w:p w14:paraId="37CC2865" w14:textId="30A1CC92" w:rsidR="00864D3D" w:rsidRDefault="00864D3D" w:rsidP="00864D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72" w:type="dxa"/>
          </w:tcPr>
          <w:p w14:paraId="2E36789E" w14:textId="4A31C160" w:rsidR="00864D3D" w:rsidRDefault="00864D3D" w:rsidP="00864D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72" w:type="dxa"/>
          </w:tcPr>
          <w:p w14:paraId="7ABE1BA3" w14:textId="71D44C86" w:rsidR="00864D3D" w:rsidRDefault="00864D3D" w:rsidP="00864D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</w:tbl>
    <w:p w14:paraId="7E1DF56E" w14:textId="77777777" w:rsidR="00864D3D" w:rsidRDefault="00864D3D"/>
    <w:sectPr w:rsidR="0000000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9199109">
    <w:abstractNumId w:val="8"/>
  </w:num>
  <w:num w:numId="2" w16cid:durableId="437339555">
    <w:abstractNumId w:val="6"/>
  </w:num>
  <w:num w:numId="3" w16cid:durableId="659697294">
    <w:abstractNumId w:val="5"/>
  </w:num>
  <w:num w:numId="4" w16cid:durableId="1766222561">
    <w:abstractNumId w:val="4"/>
  </w:num>
  <w:num w:numId="5" w16cid:durableId="1337923505">
    <w:abstractNumId w:val="7"/>
  </w:num>
  <w:num w:numId="6" w16cid:durableId="250698440">
    <w:abstractNumId w:val="3"/>
  </w:num>
  <w:num w:numId="7" w16cid:durableId="2132160931">
    <w:abstractNumId w:val="2"/>
  </w:num>
  <w:num w:numId="8" w16cid:durableId="720249763">
    <w:abstractNumId w:val="1"/>
  </w:num>
  <w:num w:numId="9" w16cid:durableId="1614361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12C31"/>
    <w:rsid w:val="007F4247"/>
    <w:rsid w:val="00864D3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A99E6D"/>
  <w14:defaultImageDpi w14:val="300"/>
  <w15:docId w15:val="{8CDD1C51-C78E-4612-8653-C5D35E80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271</Characters>
  <Application>Microsoft Office Word</Application>
  <DocSecurity>0</DocSecurity>
  <Lines>54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2026-02-03T23:21:00Z</dcterms:modified>
  <cp:category/>
</cp:coreProperties>
</file>